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Dachgeschoss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Aufstockung okt.91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80326632" name="cbbdc1d0-f052-11ef-9821-710e587af2b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1872309" name="cbbdc1d0-f052-11ef-9821-710e587af2bf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ganzes Haus</w:t>
            </w:r>
          </w:p>
          <w:p>
            <w:pPr>
              <w:spacing w:before="0" w:after="0" w:line="240" w:lineRule="auto"/>
            </w:pPr>
            <w:r>
              <w:t>alle Stockwerke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behandeltes Holz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12597549" name="2afa8e30-f053-11ef-8655-9b7a6c86c4f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4615909" name="2afa8e30-f053-11ef-8655-9b7a6c86c4f5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divers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Holzschutzmittel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 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Einbau 1992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94657111" name="65db7e10-f053-11ef-9ee7-a3be7378e2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9976326" name="65db7e10-f053-11ef-9ee7-a3be7378e294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Floorflex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59714854" name="aa866160-f053-11ef-a598-5d85404953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4222044" name="aa866160-f053-11ef-a598-5d854049537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Kleber bituminös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63250237" name="de5fb220-f053-11ef-a2d8-f3d7a415132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5731339" name="de5fb220-f053-11ef-a2d8-f3d7a4151320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schwarz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2. Bodenbelags-Lage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52272984" name="1c70fa60-f054-11ef-a83d-8f44f18ef6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8538754" name="1c70fa60-f054-11ef-a83d-8f44f18ef6f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Tapete und 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36486824" name="669eb190-f054-11ef-9361-29bc469626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7797088" name="669eb190-f054-11ef-9361-29bc46962655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überstrichen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58063991" name="b3778b90-f054-11ef-9079-dd68b80316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0674505" name="b3778b90-f054-11ef-9079-dd68b803166c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93519678" name="803d8b40-f058-11ef-a836-63b869ade8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1633498" name="803d8b40-f058-11ef-a836-63b869ade829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88434048" name="c68f8020-f05e-11ef-b9d3-ad29d1c061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2483071" name="c68f8020-f05e-11ef-b9d3-ad29d1c061e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68211431" name="3692ed20-f060-11ef-887b-ef2f16443e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8447362" name="3692ed20-f060-11ef-887b-ef2f16443e6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96794667" name="11235050-f058-11ef-a094-d30e78db6f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9625701" name="11235050-f058-11ef-a094-d30e78db6f3d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Eingang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64440711" name="ea55ac50-f05e-11ef-acdf-8b091ddbcc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8019117" name="ea55ac50-f05e-11ef-acdf-8b091ddbccc0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04050045" name="135096f0-f060-11ef-817c-b37475fcfc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2616783" name="135096f0-f060-11ef-817c-b37475fcfcca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Anbau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68454889" name="eef54b20-f069-11ef-81b8-6bac975cdb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8864697" name="eef54b20-f069-11ef-81b8-6bac975cdbd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Anbau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97966201" name="0a3a0970-f06a-11ef-b517-af97c61953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8865265" name="0a3a0970-f06a-11ef-b517-af97c61953ea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Anbau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03224759" name="1da64410-f06a-11ef-a0af-855a59a546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6532966" name="1da64410-f06a-11ef-a0af-855a59a5469b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32090358" name="592dd960-f058-11ef-b476-b19c6da9ab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3426251" name="592dd960-f058-11ef-b476-b19c6da9ab6e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43938981" name="675a06c0-f05e-11ef-9e36-9510fa2e86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0331086" name="675a06c0-f05e-11ef-9e36-9510fa2e8647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Anbau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19557772" name="33a42610-f06a-11ef-a488-4bcbf63849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1940147" name="33a42610-f06a-11ef-a488-4bcbf638496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Fensteranschlag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Fenster/Fassade</w:t>
            </w:r>
          </w:p>
        </w:tc>
        <w:tc>
          <w:p>
            <w:pPr>
              <w:spacing w:before="0" w:after="0" w:line="240" w:lineRule="auto"/>
            </w:pPr>
            <w:r>
              <w:t>Fensteranschlag und 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77348014" name="b87ef110-f058-11ef-a2ae-095f8a9f43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8634754" name="b87ef110-f058-11ef-a2ae-095f8a9f43be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Eingang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21219752" name="060428f0-f05f-11ef-864c-15c01f0d54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2920444" name="060428f0-f05f-11ef-864c-15c01f0d54ae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2. Lage Bodenbelag</w:t>
            </w:r>
          </w:p>
        </w:tc>
        <w:tc>
          <w:p>
            <w:pPr>
              <w:spacing w:before="0" w:after="0" w:line="240" w:lineRule="auto"/>
            </w:pPr>
            <w:r>
              <w:t>Nadelfilz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91758967" name="3af615a0-f05f-11ef-b08d-ff2ad6215c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8207043" name="3af615a0-f05f-11ef-b08d-ff2ad6215c27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69312447" name="55cb7ae0-f060-11ef-9120-8b1a88966c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9820352" name="55cb7ae0-f060-11ef-9120-8b1a88966c8a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WHG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20346575" name="0dae5ec0-f061-11ef-9eed-59e8efcc59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2422106" name="0dae5ec0-f061-11ef-9eed-59e8efcc5908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divers Wand</w:t>
            </w:r>
          </w:p>
        </w:tc>
        <w:tc>
          <w:p>
            <w:pPr>
              <w:spacing w:before="0" w:after="0" w:line="240" w:lineRule="auto"/>
            </w:pPr>
            <w:r>
              <w:t>Tapete und 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443701920" name="8268eb30-f062-11ef-9b0a-2fbacba17b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0464079" name="8268eb30-f062-11ef-9b0a-2fbacba17be5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Heizraum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Rohrummantelung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71817816" name="83044b60-f063-11ef-9ad7-2540374e15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6970644" name="83044b60-f063-11ef-9ad7-2540374e15aa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Kellerfenster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Fensterkitt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08723425" name="a8c7ce30-f063-11ef-ac86-475f7a551b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3331892" name="a8c7ce30-f063-11ef-ac86-475f7a551b3c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ganzes Haus, oft verdeckt</w:t>
            </w:r>
          </w:p>
          <w:p>
            <w:pPr>
              <w:spacing w:before="0" w:after="0" w:line="240" w:lineRule="auto"/>
            </w:pPr>
            <w:r>
              <w:t>alles Stockwerke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Elektroisolationsrohre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9892287" name="ce34cc90-f063-11ef-9b07-bd5e915905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7454302" name="ce34cc90-f063-11ef-9b07-bd5e915905dd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bleihaltig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Parkettkleber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15157115" name="e8ceaf70-f064-11ef-b868-a306fcea9d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7934176" name="e8ceaf70-f064-11ef-b868-a306fcea9d6d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Anbau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47389478" name="5e5c38c0-f065-11ef-8f6c-bff4597ec3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7081721" name="5e5c38c0-f065-11ef-8f6c-bff4597ec381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Garten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Formteil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56328050" name="e9afa420-f065-11ef-9316-e57b633583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8097910" name="e9afa420-f065-11ef-9316-e57b63358384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Anbau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29920292" name="a1c753a0-f066-11ef-9bc9-359f63840d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4448217" name="a1c753a0-f066-11ef-9bc9-359f63840d42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Anbau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01975468" name="ddecf880-f066-11ef-a51f-af0cb99cdd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4621362" name="ddecf880-f066-11ef-a51f-af0cb99cdd51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Anbau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 WC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8616930" name="4ab4d7a0-f06a-11ef-9d0a-45438c31de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6421920" name="4ab4d7a0-f06a-11ef-9d0a-45438c31de29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Tankraum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Tank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2678430"/>
                  <wp:effectExtent l="0" t="0" r="0" b="0"/>
                  <wp:docPr id="1603135460" name="a688b120-f699-11ef-9742-21403a8124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5606647" name="a688b120-f699-11ef-9742-21403a8124fe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2678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Vor Ausbau müssen Beschichtungen auf Schadstoffe untersucht werden.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4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Wachtelweg 13</w:t>
          </w:r>
        </w:p>
        <w:p>
          <w:pPr>
            <w:spacing w:before="0" w:after="0"/>
          </w:pPr>
          <w:r>
            <w:t>188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footer.xml" Type="http://schemas.openxmlformats.org/officeDocument/2006/relationships/footer" Id="rId4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